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8366488" name="019ef993-259e-7c7f-977b-7dd46c889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211080" name="019ef993-259e-7c7f-977b-7dd46c8890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Schulzimmer / WC / Abwartraumn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7363362" name="019ef9ae-cd6f-7392-94e9-b8c547048a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009929" name="019ef9ae-cd6f-7392-94e9-b8c547048ae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8993046" name="019ef9d1-5b37-7b86-90ad-174e23da9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613016" name="019ef9d1-5b37-7b86-90ad-174e23da980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0181136" name="019ef9d7-a741-73d1-9276-daa8f566f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3344414" name="019ef9d7-a741-73d1-9276-daa8f566f5e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4907432" name="019ef9e6-7c58-7359-a822-4d113b926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794568" name="019ef9e6-7c58-7359-a822-4d113b926f0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0085823" name="019ef9f5-e422-7345-baa0-bc5d62c1da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167098" name="019ef9f5-e422-7345-baa0-bc5d62c1dad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3823917" name="019ef99b-328c-7213-9deb-f9b5f30cc3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790401" name="019ef99b-328c-7213-9deb-f9b5f30cc39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Schulzimmer / 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6851206" name="019ef9a2-f5a8-7c65-9ae7-eaf603ce6a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610378" name="019ef9a2-f5a8-7c65-9ae7-eaf603ce6ae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2401770" name="019ef9d5-c08f-70d5-bae5-0fbd15137c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983133" name="019ef9d5-c08f-70d5-bae5-0fbd15137c8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1387349" name="019ef9f5-71b6-734f-b7fa-d9b2ac6066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034092" name="019ef9f5-71b6-734f-b7fa-d9b2ac60665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Schulzimmer / 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7516318" name="019ef9a5-2dc5-7ce5-9966-b6e25a04eb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906543" name="019ef9a5-2dc5-7ce5-9966-b6e25a04eb9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7790947" name="019ef98b-fff8-76c9-98e6-eaca978af6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966543" name="019ef98b-fff8-76c9-98e6-eaca978af65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 / 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1584580" name="019ef9aa-bb22-7132-89b3-9fc33d676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343865" name="019ef9aa-bb22-7132-89b3-9fc33d676f9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9975034" name="019ef9b3-7da7-7638-a07a-eb932e711e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425463" name="019ef9b3-7da7-7638-a07a-eb932e711eb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Schulzimmer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9293413" name="019ef9bc-e88e-7b65-8002-2dfd587069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3633" name="019ef9bc-e88e-7b65-8002-2dfd5870690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Musikraum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8413019" name="019ef9bf-f34b-70ee-aa85-3bba44f0c8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020573" name="019ef9bf-f34b-70ee-aa85-3bba44f0c87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Musikraum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2642327" name="019ef9c4-cef8-7812-bc26-ae1617ce6a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919485" name="019ef9c4-cef8-7812-bc26-ae1617ce6ac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3773902" name="019ef9da-a275-7488-a5b3-5112b43e9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159283" name="019ef9da-a275-7488-a5b3-5112b43e91d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0886933" name="019ef9e4-d411-7ca0-89a1-0b4f33e680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561259" name="019ef9e4-d411-7ca0-89a1-0b4f33e6803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5736907" name="019ef9f0-4fdb-7ebd-b36e-21ac9a9d06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970181" name="019ef9f0-4fdb-7ebd-b36e-21ac9a9d06d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618620" name="019ef9f6-7ffa-7929-a2bd-f4001159a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037309" name="019ef9f6-7ffa-7929-a2bd-f4001159af9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6315070" name="019efa04-4116-77c6-bd66-135110ed6d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787643" name="019efa04-4116-77c6-bd66-135110ed6dd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1577632" name="019ef9b4-06fa-7405-9043-d8a35d051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295026" name="019ef9b4-06fa-7405-9043-d8a35d05138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4644987" name="019ef9d2-1af7-78b8-80a0-da55fda16c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330491" name="019ef9d2-1af7-78b8-80a0-da55fda16ce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428809" name="019ef9d2-db76-7f91-aca1-a046fd3fe6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934144" name="019ef9d2-db76-7f91-aca1-a046fd3fe62a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1008574" name="019ef9db-f89a-7935-9904-fb65fa332a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576043" name="019ef9db-f89a-7935-9904-fb65fa332a6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8917389" name="019ef9e8-f9e2-740c-b0d9-8e8363c417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476269" name="019ef9e8-f9e2-740c-b0d9-8e8363c4171a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47613" name="019ef9f1-2587-713c-b9a1-5ff985600b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838612" name="019ef9f1-2587-713c-b9a1-5ff985600b0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7791627" name="019ef9f7-5644-77f1-8cbe-a7b6fa0d9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341949" name="019ef9f7-5644-77f1-8cbe-a7b6fa0d93a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3104780" name="019ef97e-7b96-7837-9b04-d364bfb36f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006498" name="019ef97e-7b96-7837-9b04-d364bfb36f1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700353" name="019ef980-6c59-750c-926d-bebd486114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047302" name="019ef980-6c59-750c-926d-bebd4861147a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0234701" name="019ef982-0700-7da0-b416-58ac1c6189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790792" name="019ef982-0700-7da0-b416-58ac1c6189ec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1079627" name="019ef985-9ef0-7a52-adae-f6dd456658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9064927" name="019ef985-9ef0-7a52-adae-f6dd456658d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3946866" name="019ef986-e2d3-7b1c-bc42-c2240bdf23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258944" name="019ef986-e2d3-7b1c-bc42-c2240bdf230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Fensterkitt 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1161017" name="019ef9fb-cbfe-7ace-8371-8bfff788d0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323255" name="019ef9fb-cbfe-7ace-8371-8bfff788d03e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9442384" name="019ef994-14e0-7a86-ba3d-d85e2f0788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832688" name="019ef994-14e0-7a86-ba3d-d85e2f07887e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Schulzimmer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6481099" name="019ef9b9-d80c-7cc9-b1da-86aafb5751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0869314" name="019ef9b9-d80c-7cc9-b1da-86aafb575126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/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7908994" name="019ef9c9-b687-767e-a82b-ce7a8cd9ff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928808" name="019ef9c9-b687-767e-a82b-ce7a8cd9ffca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9338956" name="019ef9e9-93f9-789d-9e34-ceac5ae6c5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456781" name="019ef9e9-93f9-789d-9e34-ceac5ae6c5d3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6691287" name="019ef9e3-ad9d-71d2-b6e7-f952350652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321096" name="019ef9e3-ad9d-71d2-b6e7-f9523506520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 </w:t>
            </w:r>
          </w:p>
          <w:p>
            <w:pPr>
              <w:spacing w:before="0" w:after="0" w:line="240" w:lineRule="auto"/>
            </w:pPr>
            <w:r>
              <w:t>Dilitations Fuge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Dilitations Fuge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3419400" name="019efa02-0a2a-72b7-a086-ad52bd3d8e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430835" name="019efa02-0a2a-72b7-a086-ad52bd3d8ee8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Obere Zelglistrasse 13/ 15, Dübendorf</w:t>
          </w:r>
        </w:p>
        <w:p>
          <w:pPr>
            <w:spacing w:before="0" w:after="0"/>
          </w:pPr>
          <w:r>
            <w:t>1002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footer.xml" Type="http://schemas.openxmlformats.org/officeDocument/2006/relationships/footer" Id="rId4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